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9294606" name="019e6e76-1a90-7aea-bdd0-8d1ef52231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219171" name="019e6e76-1a90-7aea-bdd0-8d1ef52231f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1281336" name="019e6e8c-d326-7218-ae14-fa26fc18d0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513606" name="019e6e8c-d326-7218-ae14-fa26fc18d02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2289136" name="019e6e85-b1c8-7810-a4b7-3599b32abe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145827" name="019e6e85-b1c8-7810-a4b7-3599b32abe1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Dachzimmer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3377143" name="019e6e64-b12b-79e0-8c31-1fd353f236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912337" name="019e6e64-b12b-79e0-8c31-1fd353f2368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DG/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8161865" name="019e6e67-1a06-79a5-85c5-5e8ba69c50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115670" name="019e6e67-1a06-79a5-85c5-5e8ba69c501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7363896" name="019e6e6f-21f6-7a82-9163-26e9a94eca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198144" name="019e6e6f-21f6-7a82-9163-26e9a94eca8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Abstellraum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3504515" name="019e6e7b-cee3-7c8e-9c12-9605fd6466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744915" name="019e6e7b-cee3-7c8e-9c12-9605fd6466d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9045430" name="019e6e87-98eb-7c1a-92f5-1ec189b6ac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0974435" name="019e6e87-98eb-7c1a-92f5-1ec189b6ac7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624643" name="019e6e91-d15e-7883-baec-1fc7010a3d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043809" name="019e6e91-d15e-7883-baec-1fc7010a3d6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4451434" name="019e6e96-d8ec-7df0-bc72-9d6fb14658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130937" name="019e6e96-d8ec-7df0-bc72-9d6fb146586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952878" name="019e6e9f-c561-71ad-b837-325449bb5a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910358" name="019e6e9f-c561-71ad-b837-325449bb5a2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Bügelzimmer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754393" name="019e6e6d-7d4c-7b46-a2e6-ced75c464e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860182" name="019e6e6d-7d4c-7b46-a2e6-ced75c464e2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3747663" name="019e6e71-07af-797a-a9e7-f0c1115506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282512" name="019e6e71-07af-797a-a9e7-f0c11155067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6461703" name="019e6e82-097e-7aa9-a1d4-7b4d25565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563249" name="019e6e82-097e-7aa9-a1d4-7b4d25565a3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1742353" name="019e6e92-bc7f-7d00-9a5b-341032f8bd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659855" name="019e6e92-bc7f-7d00-9a5b-341032f8bdb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7938377" name="019e6ea3-1b92-77cb-8857-3cbd9376f3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131336" name="019e6ea3-1b92-77cb-8857-3cbd9376f39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8490086" name="019e6e8a-16ed-7cc8-a00d-e27345e654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68334" name="019e6e8a-16ed-7cc8-a00d-e27345e654b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8464952" name="019e6e82-86dd-71c3-862f-faa0b7629f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426352" name="019e6e82-86dd-71c3-862f-faa0b7629f4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8665354" name="019e6e88-3992-7d61-82b8-beb7effab5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742524" name="019e6e88-3992-7d61-82b8-beb7effab5d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2130434" name="019e6e8d-e2a8-76be-89c8-49c2309289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984124" name="019e6e8d-e2a8-76be-89c8-49c2309289c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4771426" name="019e6e8f-bfa5-7d98-85a3-dafca80b3f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307835" name="019e6e8f-bfa5-7d98-85a3-dafca80b3f6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7405402" name="019e6e93-db6e-7467-bf77-31c307183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028617" name="019e6e93-db6e-7467-bf77-31c3071836b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8484350" name="019e6e97-82da-7f50-8da5-597765d595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247029" name="019e6e97-82da-7f50-8da5-597765d595f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8552527" name="019e6ea4-999e-79d2-885a-6b4beee34b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884901" name="019e6ea4-999e-79d2-885a-6b4beee34b6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2381630" name="019e6e78-4787-7b28-96e1-d3ef15ad10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008117" name="019e6e78-4787-7b28-96e1-d3ef15ad100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3864762" name="019e6e7f-2077-78d3-89fa-6d6059f149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152474" name="019e6e7f-2077-78d3-89fa-6d6059f149e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Postgasse 18, 8427 Rorbas</w:t>
          </w:r>
        </w:p>
        <w:p>
          <w:pPr>
            <w:spacing w:before="0" w:after="0"/>
          </w:pPr>
          <w:r>
            <w:t>DN 870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